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3C19FE" w:rsidP="003C19FE">
      <w:pPr>
        <w:rPr>
          <w:b/>
          <w:bCs/>
          <w:sz w:val="40"/>
          <w:szCs w:val="40"/>
        </w:rPr>
      </w:pPr>
      <w:r w:rsidRPr="00FD0FAE">
        <w:rPr>
          <w:b/>
          <w:bCs/>
          <w:sz w:val="40"/>
          <w:szCs w:val="40"/>
        </w:rPr>
        <w:t>Inschrijvingsbiljet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A86DE4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&lt;naam project&gt;</w:t>
      </w:r>
      <w:r w:rsidR="003C19FE" w:rsidRPr="00D93CF8">
        <w:rPr>
          <w:b/>
          <w:sz w:val="28"/>
          <w:szCs w:val="28"/>
        </w:rPr>
        <w:t xml:space="preserve"> 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50F" w:rsidRDefault="00FA450F" w:rsidP="00220940">
      <w:pPr>
        <w:spacing w:line="240" w:lineRule="auto"/>
      </w:pPr>
      <w:r>
        <w:separator/>
      </w:r>
    </w:p>
  </w:endnote>
  <w:endnote w:type="continuationSeparator" w:id="0">
    <w:p w:rsidR="00FA450F" w:rsidRDefault="00FA450F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50F" w:rsidRDefault="00FA45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50F" w:rsidRDefault="00FA45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50F" w:rsidRDefault="00FA45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50F" w:rsidRDefault="00FA450F" w:rsidP="00220940">
      <w:pPr>
        <w:spacing w:line="240" w:lineRule="auto"/>
      </w:pPr>
      <w:r>
        <w:separator/>
      </w:r>
    </w:p>
  </w:footnote>
  <w:footnote w:type="continuationSeparator" w:id="0">
    <w:p w:rsidR="00FA450F" w:rsidRDefault="00FA450F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50F" w:rsidRDefault="00FA45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FA450F">
    <w:pPr>
      <w:pStyle w:val="Koptekst"/>
      <w:rPr>
        <w:sz w:val="18"/>
        <w:szCs w:val="18"/>
      </w:rPr>
    </w:pPr>
    <w:r>
      <w:rPr>
        <w:sz w:val="18"/>
        <w:szCs w:val="18"/>
      </w:rPr>
      <w:t>AI 2021-0171</w:t>
    </w:r>
    <w:r w:rsidR="00220940" w:rsidRPr="00220940">
      <w:rPr>
        <w:sz w:val="18"/>
        <w:szCs w:val="18"/>
      </w:rPr>
      <w:t xml:space="preserve"> </w:t>
    </w:r>
    <w:r>
      <w:rPr>
        <w:sz w:val="18"/>
        <w:szCs w:val="18"/>
      </w:rPr>
      <w:t xml:space="preserve"> Raamovereenkomst Voorbereiding Aanleg Beplantingen</w:t>
    </w:r>
  </w:p>
  <w:p w:rsidR="00220940" w:rsidRPr="00220940" w:rsidRDefault="00FA450F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>
      <w:rPr>
        <w:sz w:val="18"/>
        <w:szCs w:val="18"/>
      </w:rPr>
      <w:t>2</w:t>
    </w:r>
    <w:bookmarkStart w:id="0" w:name="_GoBack"/>
    <w:bookmarkEnd w:id="0"/>
    <w:r w:rsidR="00CC39EC">
      <w:rPr>
        <w:sz w:val="18"/>
        <w:szCs w:val="18"/>
      </w:rPr>
      <w:t xml:space="preserve">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50F" w:rsidRDefault="00FA45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50F"/>
    <w:rsid w:val="000B46D8"/>
    <w:rsid w:val="00177A29"/>
    <w:rsid w:val="00190C1D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B1492"/>
    <w:rsid w:val="00F12F0D"/>
    <w:rsid w:val="00FA450F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E57FC"/>
  <w15:docId w15:val="{67C3BD9F-DEFE-411B-B474-3C54C90B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ijn%20documenten\Downloads\format_inschrijvingsbiljet_20161018%20(3)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2ECD9-CA12-48B4-ABA6-90DB2A5C2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 (3).dotx</Template>
  <TotalTime>3</TotalTime>
  <Pages>2</Pages>
  <Words>316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Louz, Ruth</dc:creator>
  <cp:lastModifiedBy>Louz, Ruth</cp:lastModifiedBy>
  <cp:revision>3</cp:revision>
  <dcterms:created xsi:type="dcterms:W3CDTF">2021-09-21T16:37:00Z</dcterms:created>
  <dcterms:modified xsi:type="dcterms:W3CDTF">2021-09-21T16:40:00Z</dcterms:modified>
</cp:coreProperties>
</file>